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D1EA9" w14:textId="2E3E30A7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22582C"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BE1B8D" w14:textId="2355356F" w:rsidR="00583EA0" w:rsidRDefault="00583EA0" w:rsidP="00583EA0">
      <w:r>
        <w:t>De grijze teksten met toelichting in de gele velden dienen te worden vervangen door invullingen van de gegadigde.</w:t>
      </w:r>
      <w:r w:rsidR="007609FC">
        <w:t xml:space="preserve"> Indien u twee referenten opgeeft </w:t>
      </w:r>
      <w:bookmarkStart w:id="11" w:name="_GoBack"/>
      <w:bookmarkEnd w:id="11"/>
      <w:r w:rsidR="003618B1">
        <w:t xml:space="preserve">om aan de twee kerncompetenties te voldoen, </w:t>
      </w:r>
      <w:r w:rsidR="007609FC">
        <w:t>dient u onderstaande tabel te kopiëren.</w:t>
      </w:r>
    </w:p>
    <w:p w14:paraId="6633C81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407C88B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C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4248" w14:textId="77777777" w:rsidR="00583EA0" w:rsidRDefault="00583EA0">
            <w:r>
              <w:t>Inschrijver</w:t>
            </w:r>
          </w:p>
        </w:tc>
      </w:tr>
      <w:tr w:rsidR="00583EA0" w14:paraId="3693F8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B60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423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8F8FF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C9DAB7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44B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5A26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4D680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539808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26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147A" w14:textId="77777777" w:rsidR="00583EA0" w:rsidRDefault="00583EA0">
            <w:r>
              <w:t xml:space="preserve">Referentieproject </w:t>
            </w:r>
          </w:p>
        </w:tc>
      </w:tr>
      <w:tr w:rsidR="00583EA0" w14:paraId="7E6566F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7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817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1BF3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1A7631A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F2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6C01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93497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0AF5FA3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6C5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C81" w14:textId="77777777" w:rsidR="00583EA0" w:rsidRDefault="00583EA0">
            <w:r>
              <w:t>Referentie heeft betrekking op:</w:t>
            </w:r>
          </w:p>
          <w:p w14:paraId="0C764977" w14:textId="77777777" w:rsidR="00583EA0" w:rsidRDefault="00583EA0">
            <w:r>
              <w:t xml:space="preserve"> </w:t>
            </w:r>
          </w:p>
          <w:p w14:paraId="30ED239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47B04AA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4E6EB90F" w14:textId="77777777" w:rsidR="007609FC" w:rsidRDefault="00583EA0" w:rsidP="007609FC">
            <w:r>
              <w:sym w:font="Wingdings" w:char="F06F"/>
            </w:r>
            <w:r w:rsidR="007609FC">
              <w:t xml:space="preserve">  Kerncompetentie B</w:t>
            </w:r>
          </w:p>
          <w:p w14:paraId="08BE6359" w14:textId="77777777" w:rsidR="00583EA0" w:rsidRDefault="00583EA0"/>
        </w:tc>
      </w:tr>
      <w:tr w:rsidR="00583EA0" w14:paraId="79FE65C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24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9C06" w14:textId="77777777" w:rsidR="00583EA0" w:rsidRDefault="00583EA0">
            <w:r>
              <w:t>Naam en adres opdrachtgever:</w:t>
            </w:r>
          </w:p>
        </w:tc>
      </w:tr>
      <w:tr w:rsidR="00583EA0" w14:paraId="59C118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383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8F3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ED1EB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FE42A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0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2F4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F5C7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EC7EF9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C9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22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042E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16DD41D" w14:textId="77777777" w:rsidR="00583EA0" w:rsidRDefault="00583EA0">
            <w:pPr>
              <w:rPr>
                <w:highlight w:val="lightGray"/>
              </w:rPr>
            </w:pPr>
          </w:p>
          <w:p w14:paraId="2D6F38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0B73ACA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A1B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8024" w14:textId="77777777" w:rsidR="00583EA0" w:rsidRDefault="00583EA0">
            <w:r>
              <w:t>Nadere informatie referentieproject</w:t>
            </w:r>
          </w:p>
        </w:tc>
      </w:tr>
      <w:tr w:rsidR="00583EA0" w14:paraId="7CDBC7B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E9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511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78C1CC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5395364" w14:textId="77777777" w:rsidR="00583EA0" w:rsidRDefault="00583EA0">
            <w:pPr>
              <w:rPr>
                <w:highlight w:val="lightGray"/>
              </w:rPr>
            </w:pPr>
          </w:p>
          <w:p w14:paraId="5340ED4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242EB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1D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5A8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EFD1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8D6AE5" w14:paraId="328A01E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6C5" w14:textId="77777777" w:rsidR="008D6AE5" w:rsidRDefault="008D6AE5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181F" w14:textId="257A00B0" w:rsidR="008D6AE5" w:rsidRDefault="008D6AE5">
            <w:r>
              <w:t>Leveringstermijn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5622DF5" w14:textId="77777777" w:rsidR="008D6AE5" w:rsidRDefault="008D6AE5">
            <w:pPr>
              <w:rPr>
                <w:highlight w:val="lightGray"/>
              </w:rPr>
            </w:pPr>
          </w:p>
        </w:tc>
      </w:tr>
      <w:tr w:rsidR="00583EA0" w14:paraId="0856C5E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E0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DA9B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F13A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7F482F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3F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CA4F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02F1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10DF2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98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EEAD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D81E4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CFFB4E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37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B8B8" w14:textId="77777777" w:rsidR="00583EA0" w:rsidRDefault="00583EA0">
            <w:r>
              <w:t>Datum van oplevering</w:t>
            </w:r>
          </w:p>
          <w:p w14:paraId="4B33261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8841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E6C908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CBE04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6EB77" w14:textId="77777777" w:rsidR="00583EA0" w:rsidRDefault="00583EA0">
            <w:r>
              <w:t>Contractvorm:</w:t>
            </w:r>
          </w:p>
          <w:p w14:paraId="7764038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2E74C7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396E97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0453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9CD44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87AA2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033490F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87518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54F4C9C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3AC8B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5E6A993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8694D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8091ED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F158C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78DF1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E7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533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1C5A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5BDBA88" w14:textId="77777777" w:rsidR="00583EA0" w:rsidRDefault="00583EA0">
            <w:pPr>
              <w:rPr>
                <w:highlight w:val="lightGray"/>
              </w:rPr>
            </w:pPr>
          </w:p>
          <w:p w14:paraId="3AA9E95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369AB10" w14:textId="77777777" w:rsidR="00583EA0" w:rsidRDefault="00583EA0">
            <w:pPr>
              <w:rPr>
                <w:highlight w:val="lightGray"/>
              </w:rPr>
            </w:pPr>
          </w:p>
          <w:p w14:paraId="27D453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B84B381" w14:textId="77777777" w:rsidR="00583EA0" w:rsidRDefault="00583EA0" w:rsidP="00583EA0">
      <w:pPr>
        <w:pStyle w:val="colofontitel"/>
      </w:pPr>
    </w:p>
    <w:p w14:paraId="6CE73E3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2582C"/>
    <w:rsid w:val="00287B62"/>
    <w:rsid w:val="002B5524"/>
    <w:rsid w:val="003618B1"/>
    <w:rsid w:val="003B3222"/>
    <w:rsid w:val="00424DED"/>
    <w:rsid w:val="00482A4F"/>
    <w:rsid w:val="00527398"/>
    <w:rsid w:val="00583EA0"/>
    <w:rsid w:val="00632123"/>
    <w:rsid w:val="007609FC"/>
    <w:rsid w:val="008104C5"/>
    <w:rsid w:val="008402D9"/>
    <w:rsid w:val="008D6AE5"/>
    <w:rsid w:val="009175F9"/>
    <w:rsid w:val="009761CF"/>
    <w:rsid w:val="009B0D92"/>
    <w:rsid w:val="00A03098"/>
    <w:rsid w:val="00A3732E"/>
    <w:rsid w:val="00A53085"/>
    <w:rsid w:val="00BD0C39"/>
    <w:rsid w:val="00CF2DD9"/>
    <w:rsid w:val="00EB1492"/>
    <w:rsid w:val="00F12F0D"/>
    <w:rsid w:val="00F16E1D"/>
    <w:rsid w:val="00FC1824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F5AD7"/>
  <w15:docId w15:val="{E0C5DE8F-B2E3-4DA0-A370-FB4F84DC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semiHidden/>
    <w:unhideWhenUsed/>
    <w:rsid w:val="008D6AE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8D6AE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9</cp:revision>
  <cp:lastPrinted>2021-06-01T15:11:00Z</cp:lastPrinted>
  <dcterms:created xsi:type="dcterms:W3CDTF">2018-08-07T10:53:00Z</dcterms:created>
  <dcterms:modified xsi:type="dcterms:W3CDTF">2021-06-01T15:11:00Z</dcterms:modified>
</cp:coreProperties>
</file>